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8CEB1" w14:textId="77777777" w:rsidR="006A0A21" w:rsidRPr="006518B7" w:rsidRDefault="006A0A21" w:rsidP="006A0A21">
      <w:pPr>
        <w:pStyle w:val="BijlageGenummerdKop"/>
      </w:pPr>
      <w:bookmarkStart w:id="0" w:name="_Toc208572277"/>
      <w:bookmarkStart w:id="1" w:name="_Toc232580350"/>
      <w:bookmarkStart w:id="2" w:name="_Toc232582939"/>
      <w:bookmarkStart w:id="3" w:name="_Toc232586989"/>
      <w:bookmarkStart w:id="4" w:name="bwKopBijlage_A"/>
      <w:r w:rsidRPr="006518B7">
        <w:t>Aanmeldingsformulier</w:t>
      </w:r>
      <w:bookmarkEnd w:id="0"/>
    </w:p>
    <w:p w14:paraId="221E4BCC" w14:textId="36510B52" w:rsidR="006A0A21" w:rsidRPr="006A0A21" w:rsidRDefault="006A0A21" w:rsidP="006A0A21">
      <w:pPr>
        <w:rPr>
          <w:rFonts w:cs="V&amp;W Syntax (Adobe)"/>
          <w:color w:val="000000"/>
          <w:lang w:val="nl-NL"/>
        </w:rPr>
      </w:pPr>
      <w:bookmarkStart w:id="5" w:name="bwBijl_A_AP_NO_CD_blok1"/>
      <w:bookmarkEnd w:id="1"/>
      <w:bookmarkEnd w:id="2"/>
      <w:bookmarkEnd w:id="3"/>
      <w:bookmarkEnd w:id="4"/>
      <w:r w:rsidRPr="006518B7">
        <w:rPr>
          <w:rFonts w:cs="V&amp;W Syntax (Adobe)"/>
          <w:color w:val="000000"/>
          <w:lang w:val="nl-NL"/>
        </w:rPr>
        <w:t xml:space="preserve">Ter zake van de </w:t>
      </w:r>
      <w:bookmarkStart w:id="6" w:name="bwBijl_A_AP_NO_CD_GG0_uit"/>
      <w:r w:rsidRPr="006518B7">
        <w:rPr>
          <w:rFonts w:cs="V&amp;W Syntax (Adobe)"/>
          <w:color w:val="000000"/>
          <w:lang w:val="nl-NL"/>
        </w:rPr>
        <w:t xml:space="preserve">selectie voor </w:t>
      </w:r>
      <w:bookmarkEnd w:id="6"/>
      <w:r w:rsidRPr="006518B7">
        <w:rPr>
          <w:rFonts w:cs="V&amp;W Syntax (Adobe)"/>
          <w:color w:val="000000"/>
          <w:lang w:val="nl-NL"/>
        </w:rPr>
        <w:t>de aanbesteding volgens de</w:t>
      </w:r>
      <w:r>
        <w:rPr>
          <w:rFonts w:cs="V&amp;W Syntax (Adobe)"/>
          <w:color w:val="000000"/>
          <w:lang w:val="nl-NL"/>
        </w:rPr>
        <w:t xml:space="preserve"> </w:t>
      </w:r>
      <w:bookmarkStart w:id="7" w:name="bwBijl_A_AP_CD"/>
      <w:r w:rsidRPr="006518B7">
        <w:rPr>
          <w:rFonts w:cs="V&amp;W Syntax (Adobe)"/>
          <w:color w:val="000000"/>
          <w:lang w:val="nl-NL"/>
        </w:rPr>
        <w:t>concurrentiegerichte dialoog</w:t>
      </w:r>
      <w:bookmarkEnd w:id="7"/>
      <w:r w:rsidRPr="006518B7">
        <w:rPr>
          <w:rFonts w:cs="V&amp;W Syntax (Adobe)"/>
          <w:color w:val="000000"/>
          <w:lang w:val="nl-NL"/>
        </w:rPr>
        <w:t xml:space="preserve">, zoals omschreven in hoofdstuk </w:t>
      </w:r>
      <w:bookmarkStart w:id="8" w:name="bwBijl_A_AP_CD_2"/>
      <w:r w:rsidRPr="006518B7">
        <w:rPr>
          <w:rFonts w:cs="V&amp;W Syntax (Adobe)"/>
          <w:color w:val="000000"/>
          <w:lang w:val="nl-NL"/>
        </w:rPr>
        <w:t>4</w:t>
      </w:r>
      <w:bookmarkEnd w:id="8"/>
      <w:r w:rsidRPr="006518B7">
        <w:rPr>
          <w:rFonts w:cs="V&amp;W Syntax (Adobe)"/>
          <w:color w:val="000000"/>
          <w:lang w:val="nl-NL"/>
        </w:rPr>
        <w:t xml:space="preserve"> van het ARW 2016, van de opdracht met </w:t>
      </w:r>
      <w:r w:rsidRPr="006A0A21">
        <w:rPr>
          <w:rFonts w:cs="V&amp;W Syntax (Adobe)"/>
          <w:color w:val="000000"/>
          <w:lang w:val="nl-NL"/>
        </w:rPr>
        <w:t xml:space="preserve">zaaknummer </w:t>
      </w:r>
      <w:bookmarkStart w:id="9" w:name="bwBijl_A_AP_NO_CD_1"/>
      <w:r w:rsidRPr="006A0A21">
        <w:rPr>
          <w:color w:val="000000"/>
          <w:lang w:val="nl-NL"/>
        </w:rPr>
        <w:fldChar w:fldCharType="begin"/>
      </w:r>
      <w:r w:rsidRPr="006A0A21">
        <w:rPr>
          <w:color w:val="000000"/>
          <w:lang w:val="nl-NL"/>
        </w:rPr>
        <w:instrText xml:space="preserve"> DOCPROPERTY  PS_REFERENCE  \* MERGEFORMAT </w:instrText>
      </w:r>
      <w:r w:rsidRPr="006A0A21">
        <w:rPr>
          <w:color w:val="000000"/>
          <w:lang w:val="nl-NL"/>
        </w:rPr>
        <w:fldChar w:fldCharType="separate"/>
      </w:r>
      <w:r w:rsidRPr="006A0A21">
        <w:rPr>
          <w:color w:val="000000"/>
          <w:lang w:val="nl-NL"/>
        </w:rPr>
        <w:t>31164072</w:t>
      </w:r>
      <w:r w:rsidRPr="006A0A21">
        <w:rPr>
          <w:color w:val="000000"/>
          <w:lang w:val="nl-NL"/>
        </w:rPr>
        <w:fldChar w:fldCharType="end"/>
      </w:r>
      <w:bookmarkEnd w:id="9"/>
      <w:r w:rsidRPr="006A0A21">
        <w:rPr>
          <w:rFonts w:cs="V&amp;W Syntax (Adobe)"/>
          <w:color w:val="000000"/>
          <w:lang w:val="nl-NL"/>
        </w:rPr>
        <w:t xml:space="preserve"> </w:t>
      </w:r>
      <w:r w:rsidRPr="006A0A21">
        <w:rPr>
          <w:color w:val="000000"/>
          <w:lang w:val="nl-NL"/>
        </w:rPr>
        <w:t xml:space="preserve">voor het </w:t>
      </w:r>
      <w:bookmarkStart w:id="10" w:name="bwBijl_A_AP_NO_CD_2"/>
      <w:r w:rsidRPr="006A0A21">
        <w:rPr>
          <w:color w:val="000000"/>
          <w:lang w:val="nl-NL"/>
        </w:rPr>
        <w:fldChar w:fldCharType="begin"/>
      </w:r>
      <w:r w:rsidRPr="006A0A21">
        <w:rPr>
          <w:color w:val="000000"/>
          <w:lang w:val="nl-NL"/>
        </w:rPr>
        <w:instrText xml:space="preserve"> DOCPROPERTY  ZAAK_ONDERWERP  \* MERGEFORMAT </w:instrText>
      </w:r>
      <w:r w:rsidRPr="006A0A21">
        <w:rPr>
          <w:color w:val="000000"/>
          <w:lang w:val="nl-NL"/>
        </w:rPr>
        <w:fldChar w:fldCharType="separate"/>
      </w:r>
      <w:r w:rsidRPr="006A0A21">
        <w:rPr>
          <w:bCs/>
          <w:color w:val="000000"/>
          <w:lang w:val="nl-NL"/>
        </w:rPr>
        <w:t>ontwerpen</w:t>
      </w:r>
      <w:r w:rsidRPr="006A0A21">
        <w:rPr>
          <w:color w:val="000000"/>
          <w:lang w:val="nl-NL"/>
        </w:rPr>
        <w:t xml:space="preserve"> en uitvoeren van het project Vervanging Gerrit Krolbrug</w:t>
      </w:r>
      <w:r w:rsidRPr="006A0A21">
        <w:rPr>
          <w:bCs/>
          <w:color w:val="000000"/>
          <w:lang w:val="nl-NL"/>
        </w:rPr>
        <w:fldChar w:fldCharType="end"/>
      </w:r>
      <w:bookmarkEnd w:id="10"/>
      <w:r w:rsidRPr="006A0A21">
        <w:rPr>
          <w:rFonts w:cs="V&amp;W Syntax (Adobe)"/>
          <w:color w:val="000000"/>
          <w:lang w:val="nl-NL"/>
        </w:rPr>
        <w:t>.</w:t>
      </w:r>
    </w:p>
    <w:p w14:paraId="7F4E8F5F" w14:textId="77777777" w:rsidR="006A0A21" w:rsidRPr="006A0A21" w:rsidRDefault="006A0A21" w:rsidP="006A0A21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03DF2D8C" w14:textId="77777777" w:rsidR="006A0A21" w:rsidRPr="006A0A21" w:rsidRDefault="006A0A21" w:rsidP="006A0A21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23E2F50E" w14:textId="3BE14758" w:rsidR="006A0A21" w:rsidRPr="006A0A21" w:rsidRDefault="006A0A21" w:rsidP="006A0A21">
      <w:pPr>
        <w:numPr>
          <w:ilvl w:val="0"/>
          <w:numId w:val="33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 w:rsidRPr="006A0A21">
        <w:rPr>
          <w:rFonts w:cs="Verdana"/>
          <w:b/>
          <w:bCs/>
          <w:color w:val="000000"/>
          <w:lang w:val="nl-NL"/>
        </w:rPr>
        <w:t xml:space="preserve">Gegevens aanbesteder: </w:t>
      </w:r>
      <w:r w:rsidRPr="006A0A21">
        <w:rPr>
          <w:rFonts w:cs="Verdana"/>
          <w:b/>
          <w:bCs/>
          <w:color w:val="000000"/>
          <w:lang w:val="nl-NL"/>
        </w:rPr>
        <w:br/>
      </w:r>
      <w:r w:rsidRPr="006A0A21">
        <w:rPr>
          <w:color w:val="000000"/>
          <w:lang w:val="nl-NL"/>
        </w:rPr>
        <w:t>Rijkswaterstaat</w:t>
      </w:r>
      <w:r w:rsidRPr="006A0A21">
        <w:rPr>
          <w:color w:val="000000"/>
          <w:lang w:val="nl-NL"/>
        </w:rPr>
        <w:tab/>
        <w:t xml:space="preserve"> </w:t>
      </w:r>
      <w:bookmarkStart w:id="11" w:name="bwBijl_A_AP_NO_CD_3"/>
      <w:r w:rsidRPr="006A0A21">
        <w:rPr>
          <w:color w:val="000000"/>
          <w:lang w:val="nl-NL"/>
        </w:rPr>
        <w:fldChar w:fldCharType="begin"/>
      </w:r>
      <w:r w:rsidRPr="006A0A21">
        <w:rPr>
          <w:color w:val="000000"/>
          <w:lang w:val="nl-NL"/>
        </w:rPr>
        <w:instrText xml:space="preserve"> DOCPROPERTY  AFZ_NAAM2  \* MERGEFORMAT </w:instrText>
      </w:r>
      <w:r w:rsidRPr="006A0A21">
        <w:rPr>
          <w:color w:val="000000"/>
          <w:lang w:val="nl-NL"/>
        </w:rPr>
        <w:fldChar w:fldCharType="separate"/>
      </w:r>
      <w:r w:rsidRPr="006A0A21">
        <w:rPr>
          <w:color w:val="000000"/>
          <w:lang w:val="nl-NL"/>
        </w:rPr>
        <w:t>Rijkswaterstaat Programma's, Projecten en Onderhoud</w:t>
      </w:r>
      <w:r w:rsidRPr="006A0A21">
        <w:rPr>
          <w:color w:val="000000"/>
          <w:lang w:val="nl-NL"/>
        </w:rPr>
        <w:fldChar w:fldCharType="end"/>
      </w:r>
      <w:bookmarkEnd w:id="11"/>
    </w:p>
    <w:p w14:paraId="54DFDF78" w14:textId="77777777" w:rsidR="006A0A21" w:rsidRPr="006A0A21" w:rsidRDefault="006A0A21" w:rsidP="006A0A21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6A0A21">
        <w:rPr>
          <w:rFonts w:cs="Verdana"/>
          <w:color w:val="000000"/>
          <w:sz w:val="18"/>
          <w:lang w:val="nl-NL"/>
        </w:rPr>
        <w:t>Adres:</w:t>
      </w:r>
      <w:r w:rsidRPr="006A0A21">
        <w:rPr>
          <w:rFonts w:cs="Verdana"/>
          <w:color w:val="000000"/>
          <w:sz w:val="18"/>
          <w:lang w:val="nl-NL"/>
        </w:rPr>
        <w:tab/>
        <w:t xml:space="preserve"> </w:t>
      </w:r>
      <w:bookmarkStart w:id="12" w:name="bwBijl_A_AP_NO_CD_4"/>
      <w:r w:rsidRPr="006A0A21">
        <w:rPr>
          <w:rStyle w:val="referentiegegevens"/>
          <w:color w:val="000000"/>
          <w:lang w:val="nl-NL"/>
        </w:rPr>
        <w:fldChar w:fldCharType="begin"/>
      </w:r>
      <w:r w:rsidRPr="006A0A21">
        <w:rPr>
          <w:rStyle w:val="referentiegegevens"/>
          <w:color w:val="000000"/>
          <w:lang w:val="nl-NL"/>
        </w:rPr>
        <w:instrText xml:space="preserve"> DOCPROPERTY </w:instrText>
      </w:r>
      <w:r w:rsidRPr="006A0A21">
        <w:rPr>
          <w:rFonts w:cs="Arial"/>
          <w:color w:val="000000"/>
          <w:sz w:val="18"/>
          <w:lang w:val="nl-NL"/>
        </w:rPr>
        <w:instrText>AFZ_POSTBUS</w:instrText>
      </w:r>
      <w:r w:rsidRPr="006A0A21">
        <w:rPr>
          <w:rStyle w:val="referentiegegevens"/>
          <w:color w:val="000000"/>
          <w:lang w:val="nl-NL"/>
        </w:rPr>
        <w:instrText xml:space="preserve"> </w:instrText>
      </w:r>
      <w:r w:rsidRPr="006A0A21">
        <w:rPr>
          <w:rStyle w:val="referentiegegevens"/>
          <w:color w:val="000000"/>
          <w:lang w:val="nl-NL"/>
        </w:rPr>
        <w:fldChar w:fldCharType="separate"/>
      </w:r>
      <w:r w:rsidRPr="006A0A21">
        <w:rPr>
          <w:rStyle w:val="referentiegegevens"/>
          <w:color w:val="000000"/>
          <w:lang w:val="nl-NL"/>
        </w:rPr>
        <w:t>Griffioenlaan 2, 3526 LA Utrecht</w:t>
      </w:r>
      <w:r w:rsidRPr="006A0A21">
        <w:rPr>
          <w:rStyle w:val="referentiegegevens"/>
          <w:color w:val="000000"/>
          <w:lang w:val="nl-NL"/>
        </w:rPr>
        <w:fldChar w:fldCharType="end"/>
      </w:r>
      <w:bookmarkEnd w:id="12"/>
    </w:p>
    <w:p w14:paraId="2B8CE014" w14:textId="77777777" w:rsidR="006A0A21" w:rsidRPr="009945BB" w:rsidRDefault="006A0A21" w:rsidP="006A0A21">
      <w:pPr>
        <w:pStyle w:val="broodtekst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6A0A21">
        <w:rPr>
          <w:rFonts w:cs="Verdana"/>
          <w:color w:val="000000"/>
          <w:lang w:val="nl-NL"/>
        </w:rPr>
        <w:tab/>
      </w:r>
      <w:bookmarkStart w:id="13" w:name="bwBijl_A_AP_NO_CD_5"/>
      <w:r w:rsidRPr="006A0A21">
        <w:rPr>
          <w:rStyle w:val="referentiegegevens"/>
          <w:color w:val="000000"/>
          <w:lang w:val="nl-NL"/>
        </w:rPr>
        <w:fldChar w:fldCharType="begin"/>
      </w:r>
      <w:r w:rsidRPr="006A0A21">
        <w:rPr>
          <w:rStyle w:val="referentiegegevens"/>
          <w:color w:val="000000"/>
          <w:lang w:val="nl-NL"/>
        </w:rPr>
        <w:instrText xml:space="preserve"> DOCPROPERTY </w:instrText>
      </w:r>
      <w:r w:rsidRPr="006A0A21">
        <w:rPr>
          <w:rFonts w:cs="Arial"/>
          <w:color w:val="000000"/>
          <w:lang w:val="nl-NL"/>
        </w:rPr>
        <w:instrText>AFZ_POSTBUS_POSTCODE_PLAATS</w:instrText>
      </w:r>
      <w:r w:rsidRPr="006A0A21">
        <w:rPr>
          <w:rStyle w:val="referentiegegevens"/>
          <w:color w:val="000000"/>
          <w:lang w:val="nl-NL"/>
        </w:rPr>
        <w:instrText xml:space="preserve"> </w:instrText>
      </w:r>
      <w:r w:rsidRPr="006A0A21">
        <w:rPr>
          <w:rStyle w:val="referentiegegevens"/>
          <w:color w:val="000000"/>
          <w:lang w:val="nl-NL"/>
        </w:rPr>
        <w:fldChar w:fldCharType="separate"/>
      </w:r>
      <w:r w:rsidRPr="006A0A21">
        <w:rPr>
          <w:rStyle w:val="referentiegegevens"/>
          <w:color w:val="000000"/>
          <w:lang w:val="nl-NL"/>
        </w:rPr>
        <w:t>Postbus 2232, 3500 GE Utrecht</w:t>
      </w:r>
      <w:r w:rsidRPr="006A0A21">
        <w:rPr>
          <w:rStyle w:val="referentiegegevens"/>
          <w:color w:val="000000"/>
          <w:lang w:val="nl-NL"/>
        </w:rPr>
        <w:fldChar w:fldCharType="end"/>
      </w:r>
      <w:bookmarkEnd w:id="13"/>
    </w:p>
    <w:p w14:paraId="19139FE0" w14:textId="77777777" w:rsidR="006A0A21" w:rsidRPr="009945BB" w:rsidRDefault="006A0A21" w:rsidP="006A0A21">
      <w:pPr>
        <w:pStyle w:val="broodtekst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14:paraId="20E92274" w14:textId="48075CD3" w:rsidR="006A0A21" w:rsidRPr="009945BB" w:rsidRDefault="006A0A21" w:rsidP="006A0A21">
      <w:pPr>
        <w:tabs>
          <w:tab w:val="left" w:pos="2098"/>
        </w:tabs>
        <w:rPr>
          <w:color w:val="000000"/>
          <w:lang w:val="nl-NL"/>
        </w:rPr>
      </w:pPr>
      <w:r w:rsidRPr="009945BB">
        <w:rPr>
          <w:rFonts w:cs="Verdana"/>
          <w:color w:val="000000"/>
          <w:lang w:val="nl-NL"/>
        </w:rPr>
        <w:t>Contactpersoon:</w:t>
      </w:r>
      <w:r w:rsidRPr="009945BB">
        <w:rPr>
          <w:rFonts w:cs="Verdana"/>
          <w:color w:val="000000"/>
          <w:lang w:val="nl-NL"/>
        </w:rPr>
        <w:tab/>
        <w:t xml:space="preserve"> </w:t>
      </w:r>
      <w:r w:rsidR="007822D6">
        <w:rPr>
          <w:rFonts w:cs="Verdana"/>
          <w:color w:val="000000"/>
          <w:lang w:val="nl-NL"/>
        </w:rPr>
        <w:t>Mevr. E. Bremer – van Swieten</w:t>
      </w:r>
      <w:r w:rsidRPr="006A0A21">
        <w:rPr>
          <w:rStyle w:val="Verborgentekst"/>
          <w:b w:val="0"/>
          <w:bCs/>
          <w:i w:val="0"/>
          <w:iCs/>
          <w:color w:val="000000"/>
          <w:sz w:val="18"/>
          <w:szCs w:val="18"/>
          <w:lang w:val="nl-NL"/>
        </w:rPr>
        <w:t>Mevr. E. Bremer</w:t>
      </w:r>
      <w:r>
        <w:rPr>
          <w:rStyle w:val="Verborgentekst"/>
          <w:b w:val="0"/>
          <w:bCs/>
          <w:i w:val="0"/>
          <w:iCs/>
          <w:color w:val="000000"/>
          <w:sz w:val="18"/>
          <w:szCs w:val="18"/>
          <w:lang w:val="nl-NL"/>
        </w:rPr>
        <w:t>-van Swieten</w:t>
      </w:r>
    </w:p>
    <w:p w14:paraId="2ADB79F5" w14:textId="77777777" w:rsidR="006A0A21" w:rsidRPr="007822D6" w:rsidRDefault="006A0A21" w:rsidP="006A0A21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7822D6">
        <w:rPr>
          <w:color w:val="000000"/>
          <w:lang w:val="nl-NL"/>
        </w:rPr>
        <w:t>Telefoonnummer:</w:t>
      </w:r>
      <w:r w:rsidRPr="007822D6">
        <w:rPr>
          <w:color w:val="000000"/>
          <w:lang w:val="nl-NL"/>
        </w:rPr>
        <w:tab/>
      </w:r>
      <w:r w:rsidRPr="007822D6">
        <w:rPr>
          <w:color w:val="000000"/>
          <w:lang w:val="nl-NL"/>
        </w:rPr>
        <w:tab/>
      </w:r>
      <w:r w:rsidRPr="007822D6">
        <w:rPr>
          <w:color w:val="000000"/>
          <w:lang w:val="nl-NL"/>
        </w:rPr>
        <w:tab/>
        <w:t>+31 (0) 6 30 65 18 92</w:t>
      </w:r>
    </w:p>
    <w:p w14:paraId="40E28039" w14:textId="77777777" w:rsidR="006A0A21" w:rsidRPr="006518B7" w:rsidRDefault="006A0A21" w:rsidP="006A0A21">
      <w:pPr>
        <w:tabs>
          <w:tab w:val="left" w:pos="2098"/>
        </w:tabs>
        <w:rPr>
          <w:rFonts w:cs="Verdana"/>
          <w:color w:val="000000"/>
          <w:lang w:val="de-DE"/>
        </w:rPr>
      </w:pPr>
      <w:r w:rsidRPr="009945BB">
        <w:rPr>
          <w:rFonts w:cs="Verdana"/>
          <w:color w:val="000000"/>
          <w:lang w:val="de-DE"/>
        </w:rPr>
        <w:t>E-mail:</w:t>
      </w:r>
      <w:r w:rsidRPr="009945BB">
        <w:rPr>
          <w:rFonts w:cs="Verdana"/>
          <w:color w:val="000000"/>
          <w:lang w:val="de-DE"/>
        </w:rPr>
        <w:tab/>
        <w:t xml:space="preserve"> </w:t>
      </w:r>
      <w:hyperlink r:id="rId7" w:history="1">
        <w:r w:rsidRPr="007574B2">
          <w:rPr>
            <w:rStyle w:val="Hyperlink"/>
            <w:rFonts w:eastAsia="Times New Roman"/>
            <w:lang w:val="de-DE"/>
          </w:rPr>
          <w:t>aanbestedingsteam-gww@rws.nl</w:t>
        </w:r>
      </w:hyperlink>
    </w:p>
    <w:p w14:paraId="4C5DEAD7" w14:textId="77777777" w:rsidR="006A0A21" w:rsidRPr="006518B7" w:rsidRDefault="006A0A21" w:rsidP="006A0A21">
      <w:pPr>
        <w:spacing w:line="260" w:lineRule="atLeast"/>
        <w:ind w:left="1418"/>
        <w:rPr>
          <w:rFonts w:cs="Verdana"/>
          <w:color w:val="000000"/>
          <w:lang w:val="de-DE"/>
        </w:rPr>
      </w:pPr>
    </w:p>
    <w:p w14:paraId="4A0715AB" w14:textId="77777777" w:rsidR="006A0A21" w:rsidRPr="006518B7" w:rsidRDefault="006A0A21" w:rsidP="006A0A21">
      <w:pPr>
        <w:numPr>
          <w:ilvl w:val="0"/>
          <w:numId w:val="33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6518B7">
        <w:rPr>
          <w:rFonts w:cs="Verdana"/>
          <w:b/>
          <w:bCs/>
          <w:color w:val="000000"/>
          <w:lang w:val="nl-NL"/>
        </w:rPr>
        <w:t xml:space="preserve">Gegevens gegadigde: </w:t>
      </w:r>
      <w:r w:rsidRPr="006518B7">
        <w:rPr>
          <w:rStyle w:val="Verborgentekst"/>
          <w:color w:val="000000"/>
          <w:lang w:val="nl-NL"/>
        </w:rPr>
        <w:t>(in te vullen door de gegadigde, niet zijnde een combinatie)</w:t>
      </w:r>
    </w:p>
    <w:p w14:paraId="0CD7199D" w14:textId="77777777" w:rsidR="006A0A21" w:rsidRPr="006518B7" w:rsidRDefault="006A0A21" w:rsidP="006A0A21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6A0A21" w:rsidRPr="006518B7" w14:paraId="28D54EC2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635E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E3FD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515077E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26E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E6E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4CC62E3C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4F8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20C6" w14:textId="77777777" w:rsidR="006A0A21" w:rsidRPr="006518B7" w:rsidRDefault="006A0A21" w:rsidP="00BD347E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6A0A21" w:rsidRPr="006518B7" w14:paraId="759C475C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999F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332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95E99F1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83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20D0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7587FF96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65E0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C7A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7F96C77C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154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BCD4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7D6DC9E9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24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595" w14:textId="77777777" w:rsidR="006A0A21" w:rsidRPr="006518B7" w:rsidRDefault="006A0A21" w:rsidP="00BD347E">
            <w:pPr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6A0A21" w:rsidRPr="003569E2" w14:paraId="672B2D69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E61A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7A65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7B58AB6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023D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C9FC" w14:textId="77777777" w:rsidR="006A0A21" w:rsidRPr="006518B7" w:rsidRDefault="006A0A21" w:rsidP="00BD347E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6A0A21" w:rsidRPr="006518B7" w14:paraId="1CFCBF76" w14:textId="77777777" w:rsidTr="00BD347E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2A81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6E29" w14:textId="77777777" w:rsidR="006A0A21" w:rsidRPr="006518B7" w:rsidRDefault="006A0A21" w:rsidP="00BD347E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2749DDEC" w14:textId="77777777" w:rsidR="006A0A21" w:rsidRPr="006518B7" w:rsidRDefault="006A0A21" w:rsidP="006A0A21">
      <w:pPr>
        <w:spacing w:line="260" w:lineRule="atLeast"/>
        <w:ind w:left="1418"/>
        <w:rPr>
          <w:rFonts w:cs="Verdana"/>
          <w:color w:val="000000"/>
          <w:lang w:val="nl-NL"/>
        </w:rPr>
      </w:pPr>
    </w:p>
    <w:p w14:paraId="57D36838" w14:textId="77777777" w:rsidR="006A0A21" w:rsidRPr="006518B7" w:rsidRDefault="006A0A21" w:rsidP="006A0A21">
      <w:pPr>
        <w:numPr>
          <w:ilvl w:val="0"/>
          <w:numId w:val="33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6518B7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6452231A" w14:textId="77777777" w:rsidR="006A0A21" w:rsidRPr="006518B7" w:rsidRDefault="006A0A21" w:rsidP="006A0A21">
      <w:pPr>
        <w:rPr>
          <w:rFonts w:cs="V&amp;W Syntax (Adobe)"/>
          <w:color w:val="000000"/>
          <w:lang w:val="nl-NL"/>
        </w:rPr>
      </w:pPr>
      <w:r w:rsidRPr="006518B7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3E1998D4" w14:textId="77777777" w:rsidR="006A0A21" w:rsidRPr="006518B7" w:rsidRDefault="006A0A21" w:rsidP="006A0A21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6A0A21" w:rsidRPr="006518B7" w14:paraId="4BAD00A7" w14:textId="77777777" w:rsidTr="00BD347E">
        <w:trPr>
          <w:jc w:val="right"/>
        </w:trPr>
        <w:tc>
          <w:tcPr>
            <w:tcW w:w="2127" w:type="dxa"/>
          </w:tcPr>
          <w:p w14:paraId="7708C49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14:paraId="266A00CA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374E8CFC" w14:textId="77777777" w:rsidTr="00BD347E">
        <w:trPr>
          <w:jc w:val="right"/>
        </w:trPr>
        <w:tc>
          <w:tcPr>
            <w:tcW w:w="2127" w:type="dxa"/>
          </w:tcPr>
          <w:p w14:paraId="46FED42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14:paraId="391D623D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84ABB75" w14:textId="77777777" w:rsidTr="00BD347E">
        <w:trPr>
          <w:jc w:val="right"/>
        </w:trPr>
        <w:tc>
          <w:tcPr>
            <w:tcW w:w="2127" w:type="dxa"/>
          </w:tcPr>
          <w:p w14:paraId="5B837CAE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14:paraId="5E5316F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14:paraId="34A425CB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0A4A59B7" w14:textId="77777777" w:rsidTr="00BD347E">
        <w:trPr>
          <w:jc w:val="right"/>
        </w:trPr>
        <w:tc>
          <w:tcPr>
            <w:tcW w:w="2127" w:type="dxa"/>
          </w:tcPr>
          <w:p w14:paraId="060641C3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14:paraId="3915898B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63AB86EF" w14:textId="77777777" w:rsidTr="00BD347E">
        <w:trPr>
          <w:jc w:val="right"/>
        </w:trPr>
        <w:tc>
          <w:tcPr>
            <w:tcW w:w="2127" w:type="dxa"/>
          </w:tcPr>
          <w:p w14:paraId="61606824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14:paraId="4A8822CA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30C376D2" w14:textId="77777777" w:rsidTr="00BD347E">
        <w:trPr>
          <w:jc w:val="right"/>
        </w:trPr>
        <w:tc>
          <w:tcPr>
            <w:tcW w:w="2127" w:type="dxa"/>
          </w:tcPr>
          <w:p w14:paraId="466459B6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Vestigingsplaats onderneming 2</w:t>
            </w:r>
          </w:p>
        </w:tc>
        <w:tc>
          <w:tcPr>
            <w:tcW w:w="7088" w:type="dxa"/>
          </w:tcPr>
          <w:p w14:paraId="12D2819F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C828B15" w14:textId="77777777" w:rsidTr="00BD347E">
        <w:trPr>
          <w:jc w:val="right"/>
        </w:trPr>
        <w:tc>
          <w:tcPr>
            <w:tcW w:w="2127" w:type="dxa"/>
          </w:tcPr>
          <w:p w14:paraId="55B229C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14:paraId="2EF8DEA7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6A0A21" w:rsidRPr="006518B7" w14:paraId="1C248883" w14:textId="77777777" w:rsidTr="00BD347E">
        <w:trPr>
          <w:trHeight w:val="70"/>
          <w:jc w:val="right"/>
        </w:trPr>
        <w:tc>
          <w:tcPr>
            <w:tcW w:w="2127" w:type="dxa"/>
          </w:tcPr>
          <w:p w14:paraId="571E530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lastRenderedPageBreak/>
              <w:t>Vestigingsplaats onderneming 3</w:t>
            </w:r>
          </w:p>
        </w:tc>
        <w:tc>
          <w:tcPr>
            <w:tcW w:w="7088" w:type="dxa"/>
          </w:tcPr>
          <w:p w14:paraId="41635E46" w14:textId="77777777" w:rsidR="006A0A21" w:rsidRPr="006518B7" w:rsidRDefault="006A0A21" w:rsidP="00BD347E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14:paraId="4095BE57" w14:textId="77777777" w:rsidR="006A0A21" w:rsidRPr="006518B7" w:rsidRDefault="006A0A21" w:rsidP="006A0A21">
      <w:pPr>
        <w:rPr>
          <w:rFonts w:cs="Verdana"/>
          <w:color w:val="000000"/>
          <w:lang w:val="nl-NL"/>
        </w:rPr>
      </w:pPr>
    </w:p>
    <w:p w14:paraId="4BB3E4A6" w14:textId="77777777" w:rsidR="006A0A21" w:rsidRPr="006518B7" w:rsidRDefault="006A0A21" w:rsidP="006A0A21">
      <w:pPr>
        <w:rPr>
          <w:rFonts w:cs="Verdana"/>
          <w:color w:val="000000"/>
          <w:lang w:val="nl-NL"/>
        </w:rPr>
      </w:pPr>
      <w:r w:rsidRPr="006518B7">
        <w:rPr>
          <w:rFonts w:cs="Verdana"/>
          <w:color w:val="000000"/>
          <w:lang w:val="nl-NL"/>
        </w:rPr>
        <w:t>Vul de tabel aan indien nodig.</w:t>
      </w:r>
    </w:p>
    <w:p w14:paraId="4F57945D" w14:textId="77777777" w:rsidR="006A0A21" w:rsidRPr="006518B7" w:rsidRDefault="006A0A21" w:rsidP="006A0A21">
      <w:pPr>
        <w:rPr>
          <w:rFonts w:cs="Verdana"/>
          <w:color w:val="000000"/>
          <w:lang w:val="nl-NL"/>
        </w:rPr>
      </w:pPr>
    </w:p>
    <w:p w14:paraId="6DE38860" w14:textId="77777777" w:rsidR="006A0A21" w:rsidRPr="006518B7" w:rsidRDefault="006A0A21" w:rsidP="006A0A21">
      <w:pPr>
        <w:suppressAutoHyphens/>
        <w:rPr>
          <w:rFonts w:cs="Verdana"/>
          <w:color w:val="000000"/>
          <w:lang w:val="nl-NL"/>
        </w:rPr>
      </w:pPr>
      <w:r w:rsidRPr="006518B7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4CF3CDD9" w14:textId="77777777" w:rsidR="006A0A21" w:rsidRPr="006518B7" w:rsidRDefault="006A0A21" w:rsidP="006A0A21">
      <w:pPr>
        <w:rPr>
          <w:rFonts w:cs="Verdana"/>
          <w:color w:val="000000"/>
          <w:lang w:val="nl-NL"/>
        </w:rPr>
      </w:pPr>
    </w:p>
    <w:p w14:paraId="402CEB27" w14:textId="77777777" w:rsidR="006A0A21" w:rsidRPr="006518B7" w:rsidRDefault="006A0A21" w:rsidP="006A0A21">
      <w:pPr>
        <w:rPr>
          <w:rFonts w:cs="Verdana"/>
          <w:b/>
          <w:bCs/>
          <w:color w:val="000000"/>
          <w:lang w:val="nl-NL"/>
        </w:rPr>
      </w:pPr>
      <w:r w:rsidRPr="006518B7">
        <w:rPr>
          <w:rFonts w:cs="Verdana"/>
          <w:b/>
          <w:bCs/>
          <w:color w:val="000000"/>
          <w:lang w:val="nl-NL"/>
        </w:rPr>
        <w:t>Onderneming 1 / PENVOERDER</w:t>
      </w:r>
    </w:p>
    <w:p w14:paraId="16461189" w14:textId="77777777" w:rsidR="006A0A21" w:rsidRPr="006518B7" w:rsidRDefault="006A0A21" w:rsidP="006A0A21">
      <w:pPr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6A0A21" w:rsidRPr="006518B7" w14:paraId="3691520F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6A7F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6AE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12179287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E2E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033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312F59A5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F8F8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1736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04BB4594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DF6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C27F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12F1C276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9A9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B704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197F3473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09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ABA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659C2336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011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02C" w14:textId="77777777" w:rsidR="006A0A21" w:rsidRPr="006518B7" w:rsidRDefault="006A0A21" w:rsidP="00BD347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6A0A21" w:rsidRPr="003569E2" w14:paraId="4AEEF52E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68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C9DD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465FF7BB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D401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1296" w14:textId="77777777" w:rsidR="006A0A21" w:rsidRPr="006518B7" w:rsidRDefault="006A0A21" w:rsidP="00BD347E">
            <w:pPr>
              <w:tabs>
                <w:tab w:val="right" w:pos="7027"/>
              </w:tabs>
              <w:rPr>
                <w:rFonts w:cs="Verdana"/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6A0A21" w:rsidRPr="006518B7" w14:paraId="126903C8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A8D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D749" w14:textId="77777777" w:rsidR="006A0A21" w:rsidRPr="006518B7" w:rsidRDefault="006A0A21" w:rsidP="00BD347E">
            <w:pPr>
              <w:tabs>
                <w:tab w:val="right" w:pos="7027"/>
              </w:tabs>
              <w:rPr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61C2D7A9" w14:textId="77777777" w:rsidR="006A0A21" w:rsidRPr="006518B7" w:rsidRDefault="006A0A21" w:rsidP="006A0A21">
      <w:pPr>
        <w:ind w:left="1418"/>
        <w:rPr>
          <w:rFonts w:cs="Verdana"/>
          <w:color w:val="000000"/>
          <w:lang w:val="nl-NL"/>
        </w:rPr>
      </w:pPr>
    </w:p>
    <w:p w14:paraId="0AD85D97" w14:textId="77777777" w:rsidR="006A0A21" w:rsidRPr="006518B7" w:rsidRDefault="006A0A21" w:rsidP="006A0A21">
      <w:pPr>
        <w:rPr>
          <w:rFonts w:cs="Verdana"/>
          <w:b/>
          <w:bCs/>
          <w:color w:val="000000"/>
          <w:lang w:val="nl-NL"/>
        </w:rPr>
      </w:pPr>
      <w:r w:rsidRPr="006518B7">
        <w:rPr>
          <w:rFonts w:cs="Verdana"/>
          <w:b/>
          <w:bCs/>
          <w:color w:val="000000"/>
          <w:lang w:val="nl-NL"/>
        </w:rPr>
        <w:t>Onderneming 2</w:t>
      </w:r>
    </w:p>
    <w:p w14:paraId="298B329D" w14:textId="77777777" w:rsidR="006A0A21" w:rsidRPr="006518B7" w:rsidRDefault="006A0A21" w:rsidP="006A0A21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6A0A21" w:rsidRPr="006518B7" w14:paraId="26872FD9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2D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CE90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466C2169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60E4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220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07B3F633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68A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D76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6F6E22A9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F99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57B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595DEDCA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ABA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DBB1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072563A8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C1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21C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7E8B1FFA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27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505" w14:textId="77777777" w:rsidR="006A0A21" w:rsidRPr="006518B7" w:rsidRDefault="006A0A21" w:rsidP="00BD347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6A0A21" w:rsidRPr="003569E2" w14:paraId="3716D870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EBE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1DB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64C2BA67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E47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840" w14:textId="77777777" w:rsidR="006A0A21" w:rsidRPr="006518B7" w:rsidRDefault="006A0A21" w:rsidP="00BD347E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6A0A21" w:rsidRPr="006518B7" w14:paraId="050DB5BF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F961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0A9" w14:textId="77777777" w:rsidR="006A0A21" w:rsidRPr="006518B7" w:rsidRDefault="006A0A21" w:rsidP="00BD347E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7A020566" w14:textId="77777777" w:rsidR="006A0A21" w:rsidRPr="006518B7" w:rsidRDefault="006A0A21" w:rsidP="006A0A21">
      <w:pPr>
        <w:rPr>
          <w:rFonts w:cs="Verdana"/>
          <w:b/>
          <w:bCs/>
          <w:color w:val="000000"/>
          <w:lang w:val="nl-NL"/>
        </w:rPr>
      </w:pPr>
      <w:r w:rsidRPr="006518B7">
        <w:rPr>
          <w:rFonts w:cs="Verdana"/>
          <w:color w:val="000000"/>
          <w:lang w:val="nl-NL"/>
        </w:rPr>
        <w:br/>
      </w:r>
      <w:r w:rsidRPr="006518B7">
        <w:rPr>
          <w:rFonts w:cs="Verdana"/>
          <w:b/>
          <w:bCs/>
          <w:color w:val="000000"/>
          <w:lang w:val="nl-NL"/>
        </w:rPr>
        <w:t>Onderneming 3</w:t>
      </w:r>
    </w:p>
    <w:p w14:paraId="3A960FEB" w14:textId="77777777" w:rsidR="006A0A21" w:rsidRPr="006518B7" w:rsidRDefault="006A0A21" w:rsidP="006A0A21">
      <w:pPr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6A0A21" w:rsidRPr="006518B7" w14:paraId="23287CCD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992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FA8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0551E649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3DC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8262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31370318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B96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4C2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4600F61A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789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81C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18EF43EC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DE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E7C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799AB2D0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30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5A36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5F73EE52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6AA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067" w14:textId="77777777" w:rsidR="006A0A21" w:rsidRPr="006518B7" w:rsidRDefault="006A0A21" w:rsidP="00BD347E">
            <w:pPr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6A0A21" w:rsidRPr="003569E2" w14:paraId="6EC3C5B4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4C0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 xml:space="preserve">Ingeschreven in het Handelsregister </w:t>
            </w:r>
            <w:r w:rsidRPr="006518B7">
              <w:rPr>
                <w:rFonts w:cs="Verdana"/>
                <w:color w:val="000000"/>
                <w:lang w:val="nl-NL"/>
              </w:rPr>
              <w:lastRenderedPageBreak/>
              <w:t>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858" w14:textId="77777777" w:rsidR="006A0A21" w:rsidRPr="006518B7" w:rsidRDefault="006A0A21" w:rsidP="00BD347E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6A0A21" w:rsidRPr="006518B7" w14:paraId="0C8CC6EF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6D25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DDD" w14:textId="77777777" w:rsidR="006A0A21" w:rsidRPr="006518B7" w:rsidRDefault="006A0A21" w:rsidP="00BD347E">
            <w:pPr>
              <w:tabs>
                <w:tab w:val="right" w:pos="6980"/>
              </w:tabs>
              <w:rPr>
                <w:rFonts w:cs="Verdana"/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6A0A21" w:rsidRPr="006518B7" w14:paraId="3C6CDC3B" w14:textId="77777777" w:rsidTr="00BD347E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64AB" w14:textId="77777777" w:rsidR="006A0A21" w:rsidRPr="006518B7" w:rsidRDefault="006A0A21" w:rsidP="00BD347E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6518B7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9D2F" w14:textId="77777777" w:rsidR="006A0A21" w:rsidRPr="006518B7" w:rsidRDefault="006A0A21" w:rsidP="00BD347E">
            <w:pPr>
              <w:tabs>
                <w:tab w:val="right" w:pos="6980"/>
              </w:tabs>
              <w:rPr>
                <w:color w:val="000000"/>
                <w:lang w:val="nl-NL"/>
              </w:rPr>
            </w:pPr>
            <w:r w:rsidRPr="006518B7">
              <w:rPr>
                <w:color w:val="000000"/>
                <w:lang w:val="nl-NL"/>
              </w:rPr>
              <w:tab/>
            </w:r>
            <w:r w:rsidRPr="006518B7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14:paraId="37499A34" w14:textId="77777777" w:rsidR="006A0A21" w:rsidRPr="006518B7" w:rsidRDefault="006A0A21" w:rsidP="006A0A21">
      <w:pPr>
        <w:rPr>
          <w:rFonts w:cs="Verdana"/>
          <w:b/>
          <w:color w:val="000000"/>
          <w:lang w:val="nl-NL"/>
        </w:rPr>
      </w:pPr>
    </w:p>
    <w:p w14:paraId="1DAD7D68" w14:textId="77777777" w:rsidR="006A0A21" w:rsidRPr="006518B7" w:rsidRDefault="006A0A21" w:rsidP="006A0A21">
      <w:pPr>
        <w:rPr>
          <w:rFonts w:cs="Verdana"/>
          <w:color w:val="000000"/>
          <w:lang w:val="nl-NL"/>
        </w:rPr>
      </w:pPr>
      <w:r w:rsidRPr="006518B7">
        <w:rPr>
          <w:rFonts w:cs="Verdana"/>
          <w:color w:val="000000"/>
          <w:lang w:val="nl-NL"/>
        </w:rPr>
        <w:t>Vul de tabel aan indien nodig.</w:t>
      </w:r>
    </w:p>
    <w:bookmarkEnd w:id="5"/>
    <w:p w14:paraId="718E38D1" w14:textId="77777777" w:rsidR="003F5EB0" w:rsidRPr="006A0A21" w:rsidRDefault="003F5EB0" w:rsidP="006A0A21">
      <w:pPr>
        <w:ind w:left="-1417"/>
        <w:rPr>
          <w:lang w:val="nl-NL"/>
        </w:rPr>
      </w:pPr>
    </w:p>
    <w:sectPr w:rsidR="003F5EB0" w:rsidRPr="006A0A21" w:rsidSect="000B3F94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1A007" w14:textId="77777777" w:rsidR="006A0A21" w:rsidRDefault="006A0A21" w:rsidP="0088501B">
      <w:r>
        <w:separator/>
      </w:r>
    </w:p>
  </w:endnote>
  <w:endnote w:type="continuationSeparator" w:id="0">
    <w:p w14:paraId="2AEB550A" w14:textId="77777777" w:rsidR="006A0A21" w:rsidRDefault="006A0A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58198" w14:textId="77777777" w:rsidR="006A0A21" w:rsidRDefault="006A0A21" w:rsidP="0088501B">
      <w:r>
        <w:separator/>
      </w:r>
    </w:p>
  </w:footnote>
  <w:footnote w:type="continuationSeparator" w:id="0">
    <w:p w14:paraId="00DEA693" w14:textId="77777777" w:rsidR="006A0A21" w:rsidRDefault="006A0A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1F175" w14:textId="7377D885" w:rsidR="003569E2" w:rsidRDefault="003569E2" w:rsidP="003569E2">
    <w:pPr>
      <w:pStyle w:val="Huisstijl-KopregelRapport"/>
      <w:ind w:left="1134"/>
      <w:rPr>
        <w:rStyle w:val="Huisstijl-Rapportkoptekst"/>
      </w:rPr>
    </w:pPr>
    <w:r>
      <w:t xml:space="preserve">Aanbestedingsleidraad </w:t>
    </w:r>
    <w:r>
      <w:rPr>
        <w:rStyle w:val="Huisstijl-Rapportkoptekst"/>
      </w:rPr>
      <w:t xml:space="preserve">| Zaaknummer: </w:t>
    </w:r>
    <w:r>
      <w:fldChar w:fldCharType="begin"/>
    </w:r>
    <w:r>
      <w:instrText>DOCPROPERTY  PS_REFERENCE  \* MERGEFORMAT</w:instrText>
    </w:r>
    <w:r>
      <w:fldChar w:fldCharType="separate"/>
    </w:r>
    <w:r>
      <w:t>31164072</w:t>
    </w:r>
    <w:r>
      <w:fldChar w:fldCharType="end"/>
    </w:r>
    <w:r>
      <w:t xml:space="preserve"> </w:t>
    </w:r>
    <w:r>
      <w:rPr>
        <w:rStyle w:val="Huisstijl-Rapportkoptekst"/>
      </w:rPr>
      <w:t xml:space="preserve">| </w:t>
    </w:r>
    <w:r>
      <w:fldChar w:fldCharType="begin"/>
    </w:r>
    <w:r>
      <w:instrText>DOCPROPERTY  VERSIEDATUM  \* MERGEFORMAT</w:instrText>
    </w:r>
    <w:r>
      <w:fldChar w:fldCharType="separate"/>
    </w:r>
    <w:r>
      <w:t>1</w:t>
    </w:r>
    <w:r>
      <w:t>2</w:t>
    </w:r>
    <w:r>
      <w:t>-0</w:t>
    </w:r>
    <w:r>
      <w:t>9</w:t>
    </w:r>
    <w:r>
      <w:t>-2025</w:t>
    </w:r>
    <w:r>
      <w:fldChar w:fldCharType="end"/>
    </w:r>
  </w:p>
  <w:p w14:paraId="170A850E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993"/>
        </w:tabs>
        <w:ind w:left="99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993"/>
        </w:tabs>
        <w:ind w:left="993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93"/>
        </w:tabs>
        <w:ind w:left="993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993"/>
        </w:tabs>
        <w:ind w:left="993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1966547423">
    <w:abstractNumId w:val="9"/>
  </w:num>
  <w:num w:numId="2" w16cid:durableId="1575123858">
    <w:abstractNumId w:val="11"/>
  </w:num>
  <w:num w:numId="3" w16cid:durableId="187570896">
    <w:abstractNumId w:val="29"/>
  </w:num>
  <w:num w:numId="4" w16cid:durableId="2126580222">
    <w:abstractNumId w:val="10"/>
  </w:num>
  <w:num w:numId="5" w16cid:durableId="348486946">
    <w:abstractNumId w:val="17"/>
  </w:num>
  <w:num w:numId="6" w16cid:durableId="1058675402">
    <w:abstractNumId w:val="20"/>
  </w:num>
  <w:num w:numId="7" w16cid:durableId="1905220403">
    <w:abstractNumId w:val="2"/>
  </w:num>
  <w:num w:numId="8" w16cid:durableId="819879677">
    <w:abstractNumId w:val="1"/>
  </w:num>
  <w:num w:numId="9" w16cid:durableId="444618323">
    <w:abstractNumId w:val="0"/>
  </w:num>
  <w:num w:numId="10" w16cid:durableId="174350891">
    <w:abstractNumId w:val="7"/>
  </w:num>
  <w:num w:numId="11" w16cid:durableId="153110343">
    <w:abstractNumId w:val="5"/>
  </w:num>
  <w:num w:numId="12" w16cid:durableId="1104837119">
    <w:abstractNumId w:val="5"/>
  </w:num>
  <w:num w:numId="13" w16cid:durableId="1442606478">
    <w:abstractNumId w:val="30"/>
  </w:num>
  <w:num w:numId="14" w16cid:durableId="2090148244">
    <w:abstractNumId w:val="3"/>
  </w:num>
  <w:num w:numId="15" w16cid:durableId="1648242932">
    <w:abstractNumId w:val="18"/>
  </w:num>
  <w:num w:numId="16" w16cid:durableId="17201689">
    <w:abstractNumId w:val="24"/>
  </w:num>
  <w:num w:numId="17" w16cid:durableId="1148132051">
    <w:abstractNumId w:val="8"/>
  </w:num>
  <w:num w:numId="18" w16cid:durableId="2133789520">
    <w:abstractNumId w:val="21"/>
  </w:num>
  <w:num w:numId="19" w16cid:durableId="618072301">
    <w:abstractNumId w:val="31"/>
  </w:num>
  <w:num w:numId="20" w16cid:durableId="852494367">
    <w:abstractNumId w:val="12"/>
  </w:num>
  <w:num w:numId="21" w16cid:durableId="1249922213">
    <w:abstractNumId w:val="23"/>
  </w:num>
  <w:num w:numId="22" w16cid:durableId="1493250903">
    <w:abstractNumId w:val="26"/>
  </w:num>
  <w:num w:numId="23" w16cid:durableId="1507792157">
    <w:abstractNumId w:val="19"/>
  </w:num>
  <w:num w:numId="24" w16cid:durableId="536236360">
    <w:abstractNumId w:val="28"/>
  </w:num>
  <w:num w:numId="25" w16cid:durableId="4988095">
    <w:abstractNumId w:val="27"/>
  </w:num>
  <w:num w:numId="26" w16cid:durableId="68892096">
    <w:abstractNumId w:val="6"/>
  </w:num>
  <w:num w:numId="27" w16cid:durableId="165219177">
    <w:abstractNumId w:val="16"/>
  </w:num>
  <w:num w:numId="28" w16cid:durableId="1740328397">
    <w:abstractNumId w:val="22"/>
  </w:num>
  <w:num w:numId="29" w16cid:durableId="1436905031">
    <w:abstractNumId w:val="4"/>
  </w:num>
  <w:num w:numId="30" w16cid:durableId="1979532234">
    <w:abstractNumId w:val="13"/>
  </w:num>
  <w:num w:numId="31" w16cid:durableId="1606839916">
    <w:abstractNumId w:val="25"/>
  </w:num>
  <w:num w:numId="32" w16cid:durableId="346952833">
    <w:abstractNumId w:val="15"/>
  </w:num>
  <w:num w:numId="33" w16cid:durableId="105731696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A21"/>
    <w:rsid w:val="00043163"/>
    <w:rsid w:val="00056D70"/>
    <w:rsid w:val="000B3F94"/>
    <w:rsid w:val="000E1F3B"/>
    <w:rsid w:val="00173156"/>
    <w:rsid w:val="001D6F03"/>
    <w:rsid w:val="0022620B"/>
    <w:rsid w:val="00241A0C"/>
    <w:rsid w:val="002A6578"/>
    <w:rsid w:val="002B1092"/>
    <w:rsid w:val="002E0FD2"/>
    <w:rsid w:val="003569E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A0A21"/>
    <w:rsid w:val="006D2E66"/>
    <w:rsid w:val="006F42D7"/>
    <w:rsid w:val="007435A7"/>
    <w:rsid w:val="007822D6"/>
    <w:rsid w:val="007F4AEA"/>
    <w:rsid w:val="008827DC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DF03F1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A3A2B"/>
  <w15:chartTrackingRefBased/>
  <w15:docId w15:val="{A93D1711-EADC-46E4-B6A6-F4BC2601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6A0A21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6A0A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6A0A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6A0A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6A0A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6A0A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A0A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A0A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A0A21"/>
    <w:rPr>
      <w:rFonts w:eastAsiaTheme="majorEastAsia" w:cstheme="majorBidi"/>
      <w:color w:val="272727" w:themeColor="text1" w:themeTint="D8"/>
    </w:rPr>
  </w:style>
  <w:style w:type="character" w:styleId="Hyperlink">
    <w:name w:val="Hyperlink"/>
    <w:basedOn w:val="Standaardalinea-lettertype"/>
    <w:uiPriority w:val="99"/>
    <w:rsid w:val="006A0A21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rsid w:val="006A0A21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6A0A21"/>
    <w:pPr>
      <w:spacing w:before="25" w:after="25" w:line="130" w:lineRule="atLeast"/>
    </w:pPr>
    <w:rPr>
      <w:rFonts w:eastAsiaTheme="minorHAnsi"/>
      <w:noProof/>
      <w:sz w:val="13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6A0A21"/>
    <w:pPr>
      <w:numPr>
        <w:ilvl w:val="1"/>
        <w:numId w:val="32"/>
      </w:numPr>
      <w:tabs>
        <w:tab w:val="num" w:pos="360"/>
      </w:tabs>
      <w:spacing w:before="240"/>
      <w:ind w:left="454" w:firstLine="0"/>
      <w:outlineLvl w:val="1"/>
    </w:pPr>
    <w:rPr>
      <w:rFonts w:eastAsiaTheme="minorHAnsi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6A0A21"/>
    <w:pPr>
      <w:numPr>
        <w:ilvl w:val="2"/>
        <w:numId w:val="32"/>
      </w:numPr>
      <w:tabs>
        <w:tab w:val="num" w:pos="360"/>
      </w:tabs>
      <w:spacing w:before="240"/>
      <w:ind w:left="681" w:firstLine="0"/>
      <w:outlineLvl w:val="2"/>
    </w:pPr>
    <w:rPr>
      <w:rFonts w:eastAsiaTheme="minorHAnsi"/>
      <w:i/>
    </w:rPr>
  </w:style>
  <w:style w:type="paragraph" w:customStyle="1" w:styleId="BijlageGenummerdKop">
    <w:name w:val="BijlageGenummerdKop"/>
    <w:next w:val="broodtekst"/>
    <w:uiPriority w:val="12"/>
    <w:qFormat/>
    <w:rsid w:val="006A0A21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6A0A2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Verborgentekst">
    <w:name w:val="Verborgen tekst"/>
    <w:qFormat/>
    <w:rsid w:val="006A0A21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6A0A21"/>
    <w:rPr>
      <w:rFonts w:ascii="Verdana" w:eastAsia="Times New Roman" w:hAnsi="Verdana" w:cs="Lohit Hindi"/>
      <w:lang w:val="en-US"/>
    </w:rPr>
  </w:style>
  <w:style w:type="paragraph" w:customStyle="1" w:styleId="Huisstijl-KopregelRapport">
    <w:name w:val="Huisstijl - Kopregel Rapport"/>
    <w:basedOn w:val="Standaard"/>
    <w:uiPriority w:val="16"/>
    <w:rsid w:val="003569E2"/>
    <w:rPr>
      <w:sz w:val="13"/>
    </w:rPr>
  </w:style>
  <w:style w:type="character" w:customStyle="1" w:styleId="Huisstijl-Rapportkoptekst">
    <w:name w:val="Huisstijl - Rapport koptekst"/>
    <w:basedOn w:val="Standaardalinea-lettertype"/>
    <w:uiPriority w:val="1"/>
    <w:rsid w:val="003569E2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2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anbestedingsteam-gww@rws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389</Words>
  <Characters>2140</Characters>
  <Application>Microsoft Office Word</Application>
  <DocSecurity>0</DocSecurity>
  <Lines>17</Lines>
  <Paragraphs>5</Paragraphs>
  <ScaleCrop>false</ScaleCrop>
  <Company>Rijkswaterstaat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4</cp:revision>
  <dcterms:created xsi:type="dcterms:W3CDTF">2025-09-18T10:47:00Z</dcterms:created>
  <dcterms:modified xsi:type="dcterms:W3CDTF">2025-09-18T11:33:00Z</dcterms:modified>
</cp:coreProperties>
</file>